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Steigzone UV3 </w:t>
            </w:r>
          </w:p>
          <w:p>
            <w:pPr>
              <w:spacing w:before="0" w:after="0"/>
            </w:pPr>
            <w:r>
              <w:t>3. OG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Brandschutzmörtel </w:t>
            </w:r>
          </w:p>
          <w:p>
            <w:pPr>
              <w:spacing w:before="0" w:after="0"/>
            </w:pPr>
            <w:r>
              <w:t>Steigzone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80820854" name="eb5d0140-1eb9-11f1-961e-6728523375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8110816" name="eb5d0140-1eb9-11f1-961e-67285233754e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15837712" name="ef23f450-1eb9-11f1-961e-6728523375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6246150" name="ef23f450-1eb9-11f1-961e-67285233754e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Schule Südallee 22, 5000 Aarau</w:t>
          </w:r>
        </w:p>
        <w:p>
          <w:pPr>
            <w:spacing w:before="0" w:after="0"/>
          </w:pPr>
          <w:r>
            <w:t>792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