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22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Herd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Stoffelweg 3, 8820 Wädenswil, Schweiz</w:t>
          </w:r>
        </w:p>
        <w:p>
          <w:pPr>
            <w:spacing w:before="0" w:after="0"/>
          </w:pPr>
          <w:r>
            <w:t>797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