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Stoffelweg 3, 8820 Wädenswil, Schweiz</w:t>
          </w:r>
        </w:p>
        <w:p>
          <w:pPr>
            <w:spacing w:before="0" w:after="0"/>
          </w:pPr>
          <w:r>
            <w:t>797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