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und WC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2148192" name="de760470-1ebb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7385369" name="de760470-1ebb-11f1-b68e-9984984ff63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8139320" name="e6a4be70-1ebb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039311" name="e6a4be70-1ebb-11f1-b68e-9984984ff63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und WC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31291612" name="0681546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2165630" name="06815460-1ebc-11f1-b68e-9984984ff63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3886845" name="091ac3f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4326238" name="091ac3f0-1ebc-11f1-b68e-9984984ff63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48997415" name="3cec4c8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8794102" name="3cec4c80-1ebc-11f1-b68e-9984984ff63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378713" name="41f2283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2590053" name="41f22830-1ebc-11f1-b68e-9984984ff63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0827877" name="716cb2b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5676721" name="716cb2b0-1ebc-11f1-b68e-9984984ff63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89405306" name="78aee9d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6131642" name="78aee9d0-1ebc-11f1-b68e-9984984ff63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07769403" name="86c5540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8598751" name="86c55400-1ebc-11f1-b68e-9984984ff63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34169729" name="8e28a7b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4405921" name="8e28a7b0-1ebc-11f1-b68e-9984984ff63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9449463" name="d75bab3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1045934" name="d75bab30-1ebc-11f1-b68e-9984984ff63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1496687" name="db955d4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8431311" name="db955d40-1ebc-11f1-b68e-9984984ff63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unf Wohnbereich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Teppichkleber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66879949" name="f0ad9a3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0785120" name="f0ad9a30-1ebc-11f1-b68e-9984984ff63a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3609852" name="f71fd72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3235737" name="f71fd720-1ebc-11f1-b68e-9984984ff63a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4658877" name="2f480fa0-1ebd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8697095" name="2f480fa0-1ebd-11f1-b68e-9984984ff63a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1356166" name="38b2cc10-1ebd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4545598" name="38b2cc10-1ebd-11f1-b68e-9984984ff63a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77762448" name="1617ee90-1ebf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4864096" name="1617ee90-1ebf-11f1-b68e-9984984ff63a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6481126" name="18287f10-1ebf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521997" name="18287f10-1ebf-11f1-b68e-9984984ff63a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Stoffelweg 3, 8820 Wädenswil, Schweiz</w:t>
          </w:r>
        </w:p>
        <w:p>
          <w:pPr>
            <w:spacing w:before="0" w:after="0"/>
          </w:pPr>
          <w:r>
            <w:t>797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