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99,968 %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Aussenisolation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sämtliche Holzbauteile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Hinterbergweg 3, 5018 Erlinsbach, Schweiz</w:t>
          </w:r>
        </w:p>
        <w:p>
          <w:pPr>
            <w:spacing w:before="0" w:after="0"/>
          </w:pPr>
          <w:r>
            <w:t>778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