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Hinterbergweg 3, 5018 Erlinsbach,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778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76930599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6619614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