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017514" name="cf28a0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933680" name="cf28a010-1c7a-11f1-aaf4-e90ae609cb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700699" name="d96923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648697" name="d9692310-1c7a-11f1-aaf4-e90ae609c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67440" name="fc9706e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992885" name="fc9706e0-1c7a-11f1-aaf4-e90ae609cb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888494" name="056b4fb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180349" name="056b4fb0-1c7b-11f1-aaf4-e90ae609cb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953229" name="128ef5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0935" name="128ef570-1c7b-11f1-aaf4-e90ae609cb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0851478" name="16c6f9d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212488" name="16c6f9d0-1c7b-11f1-aaf4-e90ae609cb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14629" name="230262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866753" name="23026270-1c7b-11f1-aaf4-e90ae609cb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109134" name="2616a75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517331" name="2616a750-1c7b-11f1-aaf4-e90ae609cb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632038" name="439b6a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02663" name="439b6a90-1c7b-11f1-aaf4-e90ae609cb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4027137" name="4988c01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98943" name="4988c010-1c7b-11f1-aaf4-e90ae609cb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4872374" name="56acdb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3294" name="56acdb00-1c7b-11f1-aaf4-e90ae609cb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7894372" name="5d447a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35027" name="5d447a40-1c7b-11f1-aaf4-e90ae609cb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79844" name="6f5ff1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75931" name="6f5ff1f0-1c7b-11f1-aaf4-e90ae609cb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568960" name="71bf65c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778033" name="71bf65c0-1c7b-11f1-aaf4-e90ae609cb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946849" name="790d35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224343" name="790d35a0-1c7b-11f1-aaf4-e90ae609cb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1267661" name="7c0fc7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923412" name="7c0fc740-1c7b-11f1-aaf4-e90ae609cb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595431" name="8531ba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742267" name="8531bae0-1c7b-11f1-aaf4-e90ae609cb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70938" name="874ad6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408265" name="874ad6e0-1c7b-11f1-aaf4-e90ae609cb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042135" name="9cec19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660414" name="9cec19f0-1c7b-11f1-aaf4-e90ae609cb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764682" name="a11f15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496422" name="a11f1540-1c7b-11f1-aaf4-e90ae609cb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622593" name="a72a2b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881848" name="a72a2bf0-1c7b-11f1-aaf4-e90ae609cb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937112" name="aa7a1a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051083" name="aa7a1a40-1c7b-11f1-aaf4-e90ae609cb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998620" name="b4b56d2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008082" name="b4b56d20-1c7b-11f1-aaf4-e90ae609cb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237179" name="ba06f7d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621076" name="ba06f7d0-1c7b-11f1-aaf4-e90ae609cb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486709" name="c2c2d6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842701" name="c2c2d6a0-1c7b-11f1-aaf4-e90ae609cb9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1223556" name="c58af75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612152" name="c58af750-1c7b-11f1-aaf4-e90ae609cb9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144132" name="f115aa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001195" name="f115aa00-1c7b-11f1-aaf4-e90ae609cb9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204260" name="f70326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567617" name="f7032690-1c7b-11f1-aaf4-e90ae609cb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629339" name="07e2e9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516734" name="07e2e9f0-1c7c-11f1-aaf4-e90ae609cb9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008171" name="0ab4808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812264" name="0ab48080-1c7c-11f1-aaf4-e90ae609cb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133560" name="17f71f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232651" name="17f71ff0-1c7c-11f1-aaf4-e90ae609cb9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4939371" name="1c6a7fa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258060" name="1c6a7fa0-1c7c-11f1-aaf4-e90ae609cb9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Radiatornischen und Deckenstreifen</w:t>
            </w:r>
          </w:p>
          <w:p>
            <w:pPr>
              <w:spacing w:before="0" w:after="0"/>
            </w:pPr>
            <w:r>
              <w:t>OG/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Aussenisolation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859705" name="3aab3f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429273" name="3aab3fe0-1c7c-11f1-aaf4-e90ae609cb9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351099" name="7be2a75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914575" name="7be2a750-1c7c-11f1-aaf4-e90ae609cb9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598639" name="31eecf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415132" name="31eecf60-1c7d-11f1-aaf4-e90ae609cb9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12343" name="37e4b0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717197" name="37e4b060-1c7d-11f1-aaf4-e90ae609cb9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62859" name="55ca0a3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682745" name="55ca0a30-1c7d-11f1-aaf4-e90ae609cb9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992613" name="5a99bab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438330" name="5a99bab0-1c7d-11f1-aaf4-e90ae609cb9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089460" name="6f4fda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25558" name="6f4fda70-1c7d-11f1-aaf4-e90ae609cb9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896082" name="75ebbf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5671" name="75ebbf70-1c7d-11f1-aaf4-e90ae609cb9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550715" name="6f17d32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788992" name="6f17d320-1c80-11f1-aaf4-e90ae609cb9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612635" name="72571fa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323857" name="72571fa0-1c80-11f1-aaf4-e90ae609cb9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Hinterbergweg 3, 5018 Erlinsbach, Schweiz</w:t>
          </w:r>
        </w:p>
        <w:p>
          <w:pPr>
            <w:spacing w:before="0" w:after="0"/>
          </w:pPr>
          <w:r>
            <w:t>778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