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Bergblumenstrasse 42, 8408 Winterthur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779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7942364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474591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