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8719267" name="a515c160-1e1c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576149" name="a515c160-1e1c-11f1-b2e4-6742d2fd725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1012890" name="a6e7e950-1e1c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98813" name="a6e7e950-1e1c-11f1-b2e4-6742d2fd725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7260080" name="b600f670-1e1c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137283" name="b600f670-1e1c-11f1-b2e4-6742d2fd725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9143188" name="be450d30-1e1c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938582" name="be450d30-1e1c-11f1-b2e4-6742d2fd725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1549268" name="cb8d51f0-1e1c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725048" name="cb8d51f0-1e1c-11f1-b2e4-6742d2fd725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1674893" name="d05c6630-1e1c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011992" name="d05c6630-1e1c-11f1-b2e4-6742d2fd725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9211301" name="ea1e7c20-1e1c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91680" name="ea1e7c20-1e1c-11f1-b2e4-6742d2fd725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9612570" name="ee393480-1e1c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854480" name="ee393480-1e1c-11f1-b2e4-6742d2fd725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3717996" name="0256e4d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604599" name="0256e4d0-1e1d-11f1-b2e4-6742d2fd725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2639842" name="069ccbe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37405" name="069ccbe0-1e1d-11f1-b2e4-6742d2fd725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Radiatirennischen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Korkdämmung </w:t>
            </w:r>
          </w:p>
          <w:p>
            <w:pPr>
              <w:spacing w:before="0" w:after="0"/>
            </w:pPr>
            <w:r>
              <w:t>Aussenwand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7130096" name="124d0b8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17013" name="124d0b80-1e1d-11f1-b2e4-6742d2fd725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6325954" name="16fd4d2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304169" name="16fd4d20-1e1d-11f1-b2e4-6742d2fd725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6465517" name="4836508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022612" name="48365080-1e1d-11f1-b2e4-6742d2fd725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2489872" name="4d52735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792898" name="4d527350-1e1d-11f1-b2e4-6742d2fd725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0831012" name="5ed94c2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998655" name="5ed94c20-1e1d-11f1-b2e4-6742d2fd725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5494013" name="616b8fc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104665" name="616b8fc0-1e1d-11f1-b2e4-6742d2fd725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0948620" name="673f42c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738904" name="673f42c0-1e1d-11f1-b2e4-6742d2fd725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405140" name="6c5fd26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701973" name="6c5fd260-1e1d-11f1-b2e4-6742d2fd725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0320294" name="8bb3623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498022" name="8bb36230-1e1d-11f1-b2e4-6742d2fd725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4747871" name="90c2178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256853" name="90c21780-1e1d-11f1-b2e4-6742d2fd725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461486" name="1be6d1c0-1e1e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773210" name="1be6d1c0-1e1e-11f1-b2e4-6742d2fd725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4377128" name="1e46e1d0-1e1e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637441" name="1e46e1d0-1e1e-11f1-b2e4-6742d2fd725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9960685" name="3cdec2c0-1e1e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736188" name="3cdec2c0-1e1e-11f1-b2e4-6742d2fd725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5957981" name="3f743ab0-1e1e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051979" name="3f743ab0-1e1e-11f1-b2e4-6742d2fd725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Bergblumenstrasse 42, 8408 Winterthur</w:t>
          </w:r>
        </w:p>
        <w:p>
          <w:pPr>
            <w:spacing w:before="0" w:after="0"/>
          </w:pPr>
          <w:r>
            <w:t>779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