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Saurenbach 6, 8708 Männedorf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796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