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8455709" name="587fe7c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032311" name="587fe7c0-1eb4-11f1-856d-fd72d364e10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2273496" name="6af6029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7514409" name="6af60290-1eb4-11f1-856d-fd72d364e10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Belagskleber zementös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0055343" name="80ffa46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923454" name="80ffa460-1eb4-11f1-856d-fd72d364e10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0119935" name="960c96b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7704769" name="960c96b0-1eb4-11f1-856d-fd72d364e10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5810249" name="b105cd1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1817841" name="b105cd10-1eb4-11f1-856d-fd72d364e10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8437117" name="b46ec1a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1196629" name="b46ec1a0-1eb4-11f1-856d-fd72d364e10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9508894" name="c27fd4a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3413451" name="c27fd4a0-1eb4-11f1-856d-fd72d364e10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6796040" name="c6d96ac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858518" name="c6d96ac0-1eb4-11f1-856d-fd72d364e10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2408152" name="d640e60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5433104" name="d640e600-1eb4-11f1-856d-fd72d364e10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3241478" name="da156da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0232509" name="da156da0-1eb4-11f1-856d-fd72d364e10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Saurenbach 6, 8708 Männedorf</w:t>
          </w:r>
        </w:p>
        <w:p>
          <w:pPr>
            <w:spacing w:before="0" w:after="0"/>
          </w:pPr>
          <w:r>
            <w:t>796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