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FA. Industriestrasse 9, 8117 Fällanden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767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78756172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45229987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