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Industriestrasse 9, 8117 Fällanden</w:t>
          </w:r>
        </w:p>
        <w:p>
          <w:pPr>
            <w:spacing w:before="0" w:after="0"/>
          </w:pPr>
          <w:r>
            <w:t>767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