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7</w:t>
            </w:r>
          </w:p>
          <w:p>
            <w:pPr>
              <w:spacing w:before="0" w:after="0"/>
            </w:pPr>
            <w:r>
              <w:t>1.OG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949490" name="725e5d5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522215" name="725e5d50-1c59-11f1-899c-ad8570a1105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516561" name="77ecf10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844053" name="77ecf100-1c59-11f1-899c-ad8570a1105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7</w:t>
            </w:r>
          </w:p>
          <w:p>
            <w:pPr>
              <w:spacing w:before="0" w:after="0"/>
            </w:pPr>
            <w:r>
              <w:t>1.OG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17169" name="b2dd985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019909" name="b2dd9850-1c59-11f1-899c-ad8570a1105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4701515" name="b6a6fc6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211952" name="b6a6fc60-1c59-11f1-899c-ad8570a1105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7</w:t>
            </w:r>
          </w:p>
          <w:p>
            <w:pPr>
              <w:spacing w:before="0" w:after="0"/>
            </w:pPr>
            <w:r>
              <w:t>1.OG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1460521" name="cc5585e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916490" name="cc5585e0-1c59-11f1-899c-ad8570a1105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3944725" name="d0d58fc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851719" name="d0d58fc0-1c59-11f1-899c-ad8570a1105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Treppenhaus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0099584" name="75c97f50-1c5a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279051" name="75c97f50-1c5a-11f1-899c-ad8570a1105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711416" name="78f3bd30-1c5a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922550" name="78f3bd30-1c5a-11f1-899c-ad8570a1105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Lager 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7564250" name="3af2ac20-1c5b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355005" name="3af2ac20-1c5b-11f1-899c-ad8570a1105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0999392" name="3fcbd280-1c5b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627774" name="3fcbd280-1c5b-11f1-899c-ad8570a1105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71629" name="3185b05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995487" name="3185b050-1c5c-11f1-899c-ad8570a1105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1176895" name="361152f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764858" name="361152f0-1c5c-11f1-899c-ad8570a1105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602864" name="61ca419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867782" name="61ca4190-1c5c-11f1-899c-ad8570a1105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4894034" name="66dcc77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618234" name="66dcc770-1c5c-11f1-899c-ad8570a1105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380594" name="a5a810e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202566" name="a5a810e0-1c5c-11f1-899c-ad8570a1105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453244" name="a8bd402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922430" name="a8bd4020-1c5c-11f1-899c-ad8570a1105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Büro/ Empfang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583814" name="05ef4860-1c5d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18426" name="05ef4860-1c5d-11f1-899c-ad8570a1105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2992206" name="0c2fc6f0-1c5d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325265" name="0c2fc6f0-1c5d-11f1-899c-ad8570a1105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Büro/ Gang 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763580" name="bfeef1c0-1c5d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889521" name="bfeef1c0-1c5d-11f1-899c-ad8570a1105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799592" name="c3de5460-1c5d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854783" name="c3de5460-1c5d-11f1-899c-ad8570a1105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Treppenhaus / Lager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2906667" name="6eda4d6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436789" name="6eda4d60-1c5e-11f1-899c-ad8570a1105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4893305" name="746389e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967476" name="746389e0-1c5e-11f1-899c-ad8570a1105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Lager 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5660171" name="b6fd8e9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28185" name="b6fd8e90-1c5e-11f1-899c-ad8570a1105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6986849" name="bb5ec5d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685618" name="bb5ec5d0-1c5e-11f1-899c-ad8570a1105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Lager 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463775" name="f6f9ddf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081630" name="f6f9ddf0-1c5e-11f1-899c-ad8570a1105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233336" name="fb25864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664494" name="fb258640-1c5e-11f1-899c-ad8570a1105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Lager 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2974031" name="51e26b60-1c5f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717410" name="51e26b60-1c5f-11f1-899c-ad8570a1105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0822120" name="55a0abe0-1c5f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758792" name="55a0abe0-1c5f-11f1-899c-ad8570a1105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Lager 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Unterlagsboden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296915" name="c1195610-1c5f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201318" name="c1195610-1c5f-11f1-899c-ad8570a1105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5419957" name="c4ebe1e0-1c5f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608550" name="c4ebe1e0-1c5f-11f1-899c-ad8570a1105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Büro  alle Räume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Unterlagsboden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0646220" name="4d0530e0-1c60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051226" name="4d0530e0-1c60-11f1-899c-ad8570a11059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0861085" name="52c0ef10-1c60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801452" name="52c0ef10-1c60-11f1-899c-ad8570a1105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Lager 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5797357" name="b173caf0-1c60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69671" name="b173caf0-1c60-11f1-899c-ad8570a1105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8413851" name="b46d0dc0-1c60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556313" name="b46d0dc0-1c60-11f1-899c-ad8570a1105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FA. Industriestrasse 9, 8117 Fällanden</w:t>
          </w:r>
        </w:p>
        <w:p>
          <w:pPr>
            <w:spacing w:before="0" w:after="0"/>
          </w:pPr>
          <w:r>
            <w:t>767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