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arestrasse 25, 5013 Niedergösgen</w:t>
          </w:r>
        </w:p>
        <w:p>
          <w:pPr>
            <w:spacing w:before="0" w:after="0"/>
          </w:pPr>
          <w:r>
            <w:t>7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