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Aarestrasse 25, 5013 Niedergösgen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9413390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75710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