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1538393" name="32c776a0-1df2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6254" name="32c776a0-1df2-11f1-8164-319868d704e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9439231" name="36acc720-1df2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103199" name="36acc720-1df2-11f1-8164-319868d704e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4328267" name="42eaa0c0-1df2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852510" name="42eaa0c0-1df2-11f1-8164-319868d704e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5328282" name="4b2fc8f0-1df2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2096417" name="4b2fc8f0-1df2-11f1-8164-319868d704e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Gang </w:t>
            </w:r>
          </w:p>
          <w:p>
            <w:pPr>
              <w:spacing w:before="0" w:after="0"/>
            </w:pPr>
            <w:r>
              <w:t>OG / 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7418850" name="a360fe90-1df2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894963" name="a360fe90-1df2-11f1-8164-319868d704e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3106422" name="a892cc40-1df2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388116" name="a892cc40-1df2-11f1-8164-319868d704e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9388778" name="25639e20-1df3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6362206" name="25639e20-1df3-11f1-8164-319868d704e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7270395" name="2b57aa60-1df3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4867786" name="2b57aa60-1df3-11f1-8164-319868d704e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OG-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4942239" name="3e89e940-1df3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8420158" name="3e89e940-1df3-11f1-8164-319868d704e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2154340" name="42daf3e0-1df3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660580" name="42daf3e0-1df3-11f1-8164-319868d704e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9022972" name="8b7d9e40-1df3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964911" name="8b7d9e40-1df3-11f1-8164-319868d704e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4372578" name="8e097940-1df3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082961" name="8e097940-1df3-11f1-8164-319868d704e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5902642" name="a32cb2b0-1df3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693647" name="a32cb2b0-1df3-11f1-8164-319868d704e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1976672" name="a740b450-1df3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554916" name="a740b450-1df3-11f1-8164-319868d704e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5276212" name="f5ab51e0-1df3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97102" name="f5ab51e0-1df3-11f1-8164-319868d704e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7404386" name="f98afd10-1df3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9028049" name="f98afd10-1df3-11f1-8164-319868d704e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7321583" name="a436b330-1df4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558354" name="a436b330-1df4-11f1-8164-319868d704e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169223" name="a8527d00-1df4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62757" name="a8527d00-1df4-11f1-8164-319868d704e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5804055" name="b68a2ad0-1df4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0095395" name="b68a2ad0-1df4-11f1-8164-319868d704e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8462893" name="bb11fce0-1df4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318623" name="bb11fce0-1df4-11f1-8164-319868d704e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1012253" name="13e3b840-1df5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320569" name="13e3b840-1df5-11f1-8164-319868d704e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7546675" name="18dd10d0-1df5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494414" name="18dd10d0-1df5-11f1-8164-319868d704e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8565308" name="2333b3e0-1df5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5239425" name="2333b3e0-1df5-11f1-8164-319868d704e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5421529" name="27bbd410-1df5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152520" name="27bbd410-1df5-11f1-8164-319868d704e5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3465523" name="bacdd280-1df5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6693958" name="bacdd280-1df5-11f1-8164-319868d704e5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555588" name="be3d2fb0-1df5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0048739" name="be3d2fb0-1df5-11f1-8164-319868d704e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1874061" name="58cb6100-1df6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519714" name="58cb6100-1df6-11f1-8164-319868d704e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1096863" name="5c970f00-1df6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3162516" name="5c970f00-1df6-11f1-8164-319868d704e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678300" name="3d19baa0-1df7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300800" name="3d19baa0-1df7-11f1-8164-319868d704e5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2427611" name="433720d0-1df7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4209027" name="433720d0-1df7-11f1-8164-319868d704e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4075268" name="793d8ac0-1df7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2180044" name="793d8ac0-1df7-11f1-8164-319868d704e5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7399574" name="7e9a8720-1df7-11f1-8164-319868d704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717255" name="7e9a8720-1df7-11f1-8164-319868d704e5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Aarestrasse 25, 5013 Niedergösgen</w:t>
          </w:r>
        </w:p>
        <w:p>
          <w:pPr>
            <w:spacing w:before="0" w:after="0"/>
          </w:pPr>
          <w:r>
            <w:t>780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