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14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Disentiserhof 1, 7180 Disentis, Schweiz</w:t>
          </w:r>
        </w:p>
        <w:p>
          <w:pPr>
            <w:spacing w:before="0" w:after="0"/>
          </w:pPr>
          <w:r>
            <w:t>774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