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8542197" name="9d0ce34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1832728" name="9d0ce340-1958-11f1-a2b8-5f3da32773a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7332301" name="ae24cda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26124" name="ae24cda0-1958-11f1-a2b8-5f3da32773a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52700" name="c1a63df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3864190" name="c1a63df0-1958-11f1-a2b8-5f3da32773a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1889384" name="c50c4c5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1296111" name="c50c4c50-1958-11f1-a2b8-5f3da32773a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5154392" name="d364efa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4628004" name="d364efa0-1958-11f1-a2b8-5f3da32773a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57424743" name="d63a2fb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0425704" name="d63a2fb0-1958-11f1-a2b8-5f3da32773a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6878691" name="e057e87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6310580" name="e057e870-1958-11f1-a2b8-5f3da32773a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9986835" name="e30925c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8443423" name="e30925c0-1958-11f1-a2b8-5f3da32773a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806769" name="0756d17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6411368" name="0756d170-1959-11f1-a2b8-5f3da32773a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9147999" name="0c6cd9c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4563968" name="0c6cd9c0-1959-11f1-a2b8-5f3da32773a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9074338" name="35261cf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9119131" name="35261cf0-1959-11f1-a2b8-5f3da32773a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7658545" name="176c237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3934451" name="176c2370-195a-11f1-a2b8-5f3da32773a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5459409" name="0504608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6341997" name="05046080-195a-11f1-a2b8-5f3da32773aa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03727937" name="086b805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822362" name="086b8050-195a-11f1-a2b8-5f3da32773aa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4205513" name="1df829f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2242316" name="1df829f0-195a-11f1-a2b8-5f3da32773aa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6473370" name="2124158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8996774" name="21241580-195a-11f1-a2b8-5f3da32773aa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Disentiserhof 1, 7180 Disentis, Schweiz</w:t>
          </w:r>
        </w:p>
        <w:p>
          <w:pPr>
            <w:spacing w:before="0" w:after="0"/>
          </w:pPr>
          <w:r>
            <w:t>774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