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Restaurant Unterdorfstrasse 2, 9524 Zuzwil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927074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4405216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