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Restaurant Unterdorfstrasse 2, 9524 Zuzwil</w:t>
          </w:r>
        </w:p>
        <w:p>
          <w:pPr>
            <w:spacing w:before="0" w:after="0"/>
          </w:pPr>
          <w:r>
            <w:t>761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