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7 Zimmer 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94187" name="9057d2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777413" name="9057d220-1879-11f1-980b-43fe177d7b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482833" name="964ffd1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055965" name="964ffd10-1879-11f1-980b-43fe177d7b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663704" name="dc80e4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813902" name="dc80e420-1879-11f1-980b-43fe177d7b6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916083" name="e02a64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689361" name="e02a6420-1879-11f1-980b-43fe177d7b6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723441" name="2019460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203407" name="20194600-187a-11f1-980b-43fe177d7b6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633394" name="23cf703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572079" name="23cf7030-187a-11f1-980b-43fe177d7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3468" name="7d5c8c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612027" name="7d5c8c50-187a-11f1-980b-43fe177d7b6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648692" name="825fcff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89564" name="825fcff0-187a-11f1-980b-43fe177d7b6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775968" name="f259bc8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149278" name="f259bc80-187a-11f1-980b-43fe177d7b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547573" name="f5166b8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305320" name="f5166b80-187a-11f1-980b-43fe177d7b6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187317" name="77b216c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307498" name="77b216c0-187b-11f1-980b-43fe177d7b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450375" name="7d3ba16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037545" name="7d3ba160-187b-11f1-980b-43fe177d7b6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103483" name="12d77f0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8384" name="12d77f00-187c-11f1-980b-43fe177d7b6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65658" name="1a43fa7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397299" name="1a43fa70-187c-11f1-980b-43fe177d7b6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28119" name="60358e9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43703" name="60358e90-187c-11f1-980b-43fe177d7b6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692822" name="225ffa5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090710" name="225ffa50-187d-11f1-980b-43fe177d7b6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801816" name="6f6cd21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839532" name="6f6cd210-187c-11f1-980b-43fe177d7b6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66021" name="75fb228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062259" name="75fb2280-187c-11f1-980b-43fe177d7b6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408488" name="97f5414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49607" name="97f54140-187c-11f1-980b-43fe177d7b6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741006" name="9bc81b3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512540" name="9bc81b30-187c-11f1-980b-43fe177d7b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227486" name="dd30f2e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906693" name="dd30f2e0-187c-11f1-980b-43fe177d7b6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683324" name="e0dfa30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381256" name="e0dfa300-187c-11f1-980b-43fe177d7b6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951184" name="eea750f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426695" name="eea750f0-187c-11f1-980b-43fe177d7b6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60765" name="f3161cc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469487" name="f3161cc0-187c-11f1-980b-43fe177d7b6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499973" name="5347d07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093143" name="5347d070-187d-11f1-980b-43fe177d7b6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03430" name="562fae2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086600" name="562fae20-187d-11f1-980b-43fe177d7b6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549224" name="6f8805c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498610" name="6f8805c0-187d-11f1-980b-43fe177d7b6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75476" name="7489268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916957" name="74892680-187d-11f1-980b-43fe177d7b6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354969" name="8023e25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063926" name="8023e250-187d-11f1-980b-43fe177d7b6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783213" name="82e6abd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603335" name="82e6abd0-187d-11f1-980b-43fe177d7b6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819934" name="39143e9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252009" name="39143e90-187e-11f1-980b-43fe177d7b6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811013" name="3e31e80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600652" name="3e31e800-187e-11f1-980b-43fe177d7b6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332279" name="509c912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302499" name="509c9120-187e-11f1-980b-43fe177d7b6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406493" name="5659fd0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678865" name="5659fd00-187e-11f1-980b-43fe177d7b6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413711" name="b54e9cd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431770" name="b54e9cd0-187e-11f1-980b-43fe177d7b6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498565" name="b99dd2b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34429" name="b99dd2b0-187e-11f1-980b-43fe177d7b6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559630" name="2e45c7e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024904" name="2e45c7e0-1888-11f1-9311-43eabf5abe7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949026" name="32e0379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82413" name="32e03790-1888-11f1-9311-43eabf5abe7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893964" name="768a4c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627003" name="768a4cb0-1888-11f1-9311-43eabf5abe7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8189547" name="7bbcdd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127117" name="7bbcddb0-1888-11f1-9311-43eabf5abe7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583839" name="91dacad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147704" name="91dacad0-1888-11f1-9311-43eabf5abe7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632973" name="9908dd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393881" name="9908ddb0-1888-11f1-9311-43eabf5abe7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664789" name="fb946a7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24237" name="fb946a70-1889-11f1-9311-43eabf5abe7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319215" name="fe3af96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170608" name="fe3af960-1889-11f1-9311-43eabf5abe7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443901" name="29e4ccd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541554" name="29e4ccd0-188a-11f1-9311-43eabf5abe7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1703311" name="2eb603f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413842" name="2eb603f0-188a-11f1-9311-43eabf5abe7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017440" name="601e112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571483" name="601e1120-188b-11f1-9311-43eabf5abe7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60203" name="51c1162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854326" name="51c11620-188d-11f1-9311-43eabf5abe7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693517" name="d1afb4b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903581" name="d1afb4b0-188b-11f1-9311-43eabf5abe7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40828" name="5bb6384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625867" name="5bb63840-188d-11f1-9311-43eabf5abe7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533778" name="f878999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061562" name="f8789990-188b-11f1-9311-43eabf5abe7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228989" name="64cc1df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630473" name="64cc1df0-188d-11f1-9311-43eabf5abe7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/ Bar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230727" name="2abec73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025995" name="2abec730-188c-11f1-9311-43eabf5abe7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355529" name="71b21e7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44466" name="71b21e70-188d-11f1-9311-43eabf5abe7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Aussentreppe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142404" name="b2e4e77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299401" name="b2e4e770-188c-11f1-9311-43eabf5abe7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763010" name="79cf735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221034" name="79cf7350-188d-11f1-9311-43eabf5abe7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Restsurant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039346" name="f4bcb82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621047" name="f4bcb820-188d-11f1-9311-43eabf5abe7d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382478" name="fe2eeea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366896" name="fe2eeea0-188d-11f1-9311-43eabf5abe7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86015" name="b5b16d9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672880" name="b5b16d90-188f-11f1-9311-43eabf5abe7d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619100" name="b974690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358968" name="b9746900-188f-11f1-9311-43eabf5abe7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445611" name="cebd2bd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359176" name="cebd2bd0-188f-11f1-9311-43eabf5abe7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900293" name="d1b9ca0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799399" name="d1b9ca00-188f-11f1-9311-43eabf5abe7d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377792" name="4ec3fb6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188322" name="4ec3fb60-1890-11f1-9311-43eabf5abe7d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790221" name="54e3365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123114" name="54e33650-1890-11f1-9311-43eabf5abe7d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794654" name="6c31b43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513614" name="6c31b430-1890-11f1-9311-43eabf5abe7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435272" name="7089759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900211" name="70897590-1890-11f1-9311-43eabf5abe7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15892" name="d4b624a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929628" name="d4b624a0-1890-11f1-9311-43eabf5abe7d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837529" name="d8c20ff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76850" name="d8c20ff0-1890-11f1-9311-43eabf5abe7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Restaurant Unterdorfstrasse 2, 9524 Zuzwil</w:t>
          </w:r>
        </w:p>
        <w:p>
          <w:pPr>
            <w:spacing w:before="0" w:after="0"/>
          </w:pPr>
          <w:r>
            <w:t>761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footer.xml" Type="http://schemas.openxmlformats.org/officeDocument/2006/relationships/footer" Id="rId7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