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Soleval 287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994910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63089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