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358978" name="933ebae0-1878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066904" name="933ebae0-1878-11f1-80e0-2188041d63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766172" name="b79196b0-1878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487065" name="b79196b0-1878-11f1-80e0-2188041d63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158212" name="4ec6b1f0-1879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887940" name="4ec6b1f0-1879-11f1-80e0-2188041d63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895147" name="f0abd050-1878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641689" name="f0abd050-1878-11f1-80e0-2188041d63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844321" name="4be34ba0-187a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38587" name="4be34ba0-187a-11f1-80e0-2188041d63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690633" name="7f692530-187a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648701" name="7f692530-187a-11f1-80e0-2188041d63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Wohnzimmer, Eingang und Zimmer</w:t>
            </w:r>
          </w:p>
          <w:p>
            <w:pPr>
              <w:spacing w:before="0" w:after="0"/>
            </w:pPr>
            <w:r>
              <w:t>2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4268523" name="f89fe060-187a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974717" name="f89fe060-187a-11f1-80e0-2188041d63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0698578" name="17f719b0-187b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805844" name="17f719b0-187b-11f1-80e0-2188041d63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Lavabo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4694917" name="b6899fc0-187c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959031" name="b6899fc0-187c-11f1-80e0-2188041d63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0440729" name="bcc90ce0-187c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03581" name="bcc90ce0-187c-11f1-80e0-2188041d63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Badezimmer und WC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914735" name="a9b02cf0-187d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896179" name="a9b02cf0-187d-11f1-80e0-2188041d63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9453126" name="9ac77ea0-187d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368644" name="9ac77ea0-187d-11f1-80e0-2188041d63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und WC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491393" name="6ad14990-187f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825085" name="6ad14990-187f-11f1-80e0-2188041d63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269335" name="768c3790-187f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729532" name="768c3790-187f-11f1-80e0-2188041d63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251891" name="03a077b0-187e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258290" name="03a077b0-187e-11f1-80e0-2188041d63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381895" name="0a3f9100-187e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069237" name="0a3f9100-187e-11f1-80e0-2188041d63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Schlafzimmer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915800" name="0666b1b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889095" name="0666b1b0-1880-11f1-80e0-2188041d63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48491" name="0f49044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914299" name="0f490440-1880-11f1-80e0-2188041d63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Schlafzimmern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0473323" name="b16060c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292979" name="b16060c0-1880-11f1-80e0-2188041d63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633337" name="be5ef250-1880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952875" name="be5ef250-1880-11f1-80e0-2188041d63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Wohnzimmer 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721602" name="5b03cea0-1881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038779" name="5b03cea0-1881-11f1-80e0-2188041d63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4466756" name="85dee060-1881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24082" name="85dee060-1881-11f1-80e0-2188041d63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Wohnzimmer, Gang, Spense</w:t>
            </w:r>
          </w:p>
          <w:p>
            <w:pPr>
              <w:spacing w:before="0" w:after="0"/>
            </w:pPr>
            <w:r>
              <w:t>2 0G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598495" name="276854c0-1882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039192" name="276854c0-1882-11f1-80e0-2188041d63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1910242" name="2bd5c100-1882-11f1-80e0-2188041d63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50019" name="2bd5c100-1882-11f1-80e0-2188041d63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Soleval 287</w:t>
          </w:r>
        </w:p>
        <w:p>
          <w:pPr>
            <w:spacing w:before="0" w:after="0"/>
          </w:pPr>
          <w:r>
            <w:t>777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15="http://schemas.microsoft.com/office/word/2012/wordml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