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 Museumssteasse 15, Davos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775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66942588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4035595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