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und 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487320" name="6a663e9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5907946" name="6a663e90-1936-11f1-a7f4-bf64ee6c8e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739158" name="6f6b08d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8449416" name="6f6b08d0-1936-11f1-a7f4-bf64ee6c8e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2549579" name="8407ad2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2305876" name="8407ad20-1936-11f1-a7f4-bf64ee6c8e7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68894121" name="891fb14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3002053" name="891fb140-1936-11f1-a7f4-bf64ee6c8e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1303318" name="a6999f1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9422191" name="a6999f10-1936-11f1-a7f4-bf64ee6c8e7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6818061" name="af2b87b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3134143" name="af2b87b0-1936-11f1-a7f4-bf64ee6c8e7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und Tapete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7399632" name="c1a8323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3984289" name="c1a83230-1936-11f1-a7f4-bf64ee6c8e7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5332114" name="c70a5eb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7051745" name="c70a5eb0-1936-11f1-a7f4-bf64ee6c8e7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und Tapete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76812" name="eacd087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9888472" name="eacd0870-1936-11f1-a7f4-bf64ee6c8e7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4302695" name="f347717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5766658" name="f3477170-1936-11f1-a7f4-bf64ee6c8e7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und Tapete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419721" name="dbf3712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5867452" name="dbf37120-193d-11f1-a7f4-bf64ee6c8e7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85167168" name="e05e1e4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1309346" name="e05e1e40-193d-11f1-a7f4-bf64ee6c8e7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Waschtrog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8709604" name="c003ccd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219764" name="c003ccd0-193d-11f1-a7f4-bf64ee6c8e7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48979410" name="c32c5d0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7003331" name="c32c5d00-193d-11f1-a7f4-bf64ee6c8e77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Aussenputz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097581" name="7076d9e0-193e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7407122" name="7076d9e0-193e-11f1-a7f4-bf64ee6c8e77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2394747" name="72da6c60-193e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4173026" name="72da6c60-193e-11f1-a7f4-bf64ee6c8e77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Museumssteasse 15, Davos</w:t>
          </w:r>
        </w:p>
        <w:p>
          <w:pPr>
            <w:spacing w:before="0" w:after="0"/>
          </w:pPr>
          <w:r>
            <w:t>775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