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Nelkenstrasse 10, 9220 Bischofszell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34404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05324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