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Nelkenstrasse 10, 9220 Bischofszell</w:t>
          </w:r>
        </w:p>
        <w:p>
          <w:pPr>
            <w:spacing w:before="0" w:after="0"/>
          </w:pPr>
          <w:r>
            <w:t>772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