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5337933" name="f804d020-1d20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591871" name="f804d020-1d20-11f1-a92b-93134fd460b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8631613" name="fe9ae8c0-1d20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181601" name="fe9ae8c0-1d20-11f1-a92b-93134fd460b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756655" name="75bad1e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792355" name="75bad1e0-1d21-11f1-a92b-93134fd460b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8417051" name="7a1d1a9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375149" name="7a1d1a90-1d21-11f1-a92b-93134fd460b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9598944" name="d7b4c27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761714" name="d7b4c270-1d21-11f1-a92b-93134fd460b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1441878" name="daf372b0-1d21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021008" name="daf372b0-1d21-11f1-a92b-93134fd460b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2533276" name="e38f02d0-1d22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811828" name="e38f02d0-1d22-11f1-a92b-93134fd460b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5442640" name="e9bd31e0-1d22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484659" name="e9bd31e0-1d22-11f1-a92b-93134fd460b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3484294" name="d3f18e00-1d23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933596" name="d3f18e00-1d23-11f1-a92b-93134fd460b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9865592" name="d76fdf50-1d23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062244" name="d76fdf50-1d23-11f1-a92b-93134fd460b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267066" name="4cf8fbd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942382" name="4cf8fbd0-1d24-11f1-a92b-93134fd460b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3947500" name="50c67e9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375575" name="50c67e90-1d24-11f1-a92b-93134fd460b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041919" name="65abebb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441547" name="65abebb0-1d24-11f1-a92b-93134fd460b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8188601" name="6afba1a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826814" name="6afba1a0-1d24-11f1-a92b-93134fd460b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6393048" name="9031b18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063323" name="9031b180-1d24-11f1-a92b-93134fd460b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2847293" name="95b9dc90-1d24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673152" name="95b9dc90-1d24-11f1-a92b-93134fd460b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0223417" name="05ce7d10-1d25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005909" name="05ce7d10-1d25-11f1-a92b-93134fd460b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5620142" name="0a02ff00-1d25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178137" name="0a02ff00-1d25-11f1-a92b-93134fd460b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554903" name="727fb1d0-1d26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996206" name="727fb1d0-1d26-11f1-a92b-93134fd460b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9149363" name="818b7880-1d26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180877" name="818b7880-1d26-11f1-a92b-93134fd460b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3410712" name="10ba977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243355" name="10ba9770-1d27-11f1-a92b-93134fd460b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0494640" name="147c0c4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346442" name="147c0c40-1d27-11f1-a92b-93134fd460b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320618" name="21734ad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300869" name="21734ad0-1d27-11f1-a92b-93134fd460b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9098911" name="25ca48e0-1d27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747289" name="25ca48e0-1d27-11f1-a92b-93134fd460b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4640431" name="3c817350-1d28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537609" name="3c817350-1d28-11f1-a92b-93134fd460b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8481433" name="b9f8e570-1d28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877056" name="b9f8e570-1d28-11f1-a92b-93134fd460b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3192342" name="69fcb5f0-1d29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2168" name="69fcb5f0-1d29-11f1-a92b-93134fd460b0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8246261" name="6fafe8a0-1d29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656504" name="6fafe8a0-1d29-11f1-a92b-93134fd460b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7180549" name="79e10ce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286098" name="79e10ce0-1d2a-11f1-a92b-93134fd460b0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9793799" name="8186c0c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634374" name="8186c0c0-1d2a-11f1-a92b-93134fd460b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2600946" name="b55fc36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607242" name="b55fc360-1d2a-11f1-a92b-93134fd460b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3949066" name="bb26f340-1d2a-11f1-a92b-93134fd460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052921" name="bb26f340-1d2a-11f1-a92b-93134fd460b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Nelkenstrasse 10, 9220 Bischofszell</w:t>
          </w:r>
        </w:p>
        <w:p>
          <w:pPr>
            <w:spacing w:before="0" w:after="0"/>
          </w:pPr>
          <w:r>
            <w:t>772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