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Hinterbergweg 3, 5018 Erlinsbach,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778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7900336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1189956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