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684875" name="cf28a0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777840" name="cf28a010-1c7a-11f1-aaf4-e90ae609cb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956211" name="d969231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209024" name="d9692310-1c7a-11f1-aaf4-e90ae609c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2575019" name="fc9706e0-1c7a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365813" name="fc9706e0-1c7a-11f1-aaf4-e90ae609cb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968371" name="056b4fb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052461" name="056b4fb0-1c7b-11f1-aaf4-e90ae609cb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5293785" name="128ef5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43304" name="128ef570-1c7b-11f1-aaf4-e90ae609cb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823236" name="16c6f9d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775595" name="16c6f9d0-1c7b-11f1-aaf4-e90ae609cb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621639" name="2302627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133937" name="23026270-1c7b-11f1-aaf4-e90ae609cb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804792" name="2616a75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902737" name="2616a750-1c7b-11f1-aaf4-e90ae609cb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263055" name="439b6a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629525" name="439b6a90-1c7b-11f1-aaf4-e90ae609cb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933519" name="4988c01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618869" name="4988c010-1c7b-11f1-aaf4-e90ae609cb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100488" name="56acdb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526881" name="56acdb00-1c7b-11f1-aaf4-e90ae609cb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104031" name="5d447a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852514" name="5d447a40-1c7b-11f1-aaf4-e90ae609cb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835259" name="6f5ff1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35471" name="6f5ff1f0-1c7b-11f1-aaf4-e90ae609cb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142797" name="71bf65c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125432" name="71bf65c0-1c7b-11f1-aaf4-e90ae609cb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676848" name="790d35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15608" name="790d35a0-1c7b-11f1-aaf4-e90ae609cb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0060599" name="7c0fc7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502497" name="7c0fc740-1c7b-11f1-aaf4-e90ae609cb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654497" name="8531ba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8902" name="8531bae0-1c7b-11f1-aaf4-e90ae609cb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730420" name="874ad6e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283628" name="874ad6e0-1c7b-11f1-aaf4-e90ae609cb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03376" name="9cec19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98037" name="9cec19f0-1c7b-11f1-aaf4-e90ae609cb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9761139" name="a11f15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050951" name="a11f1540-1c7b-11f1-aaf4-e90ae609cb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444852" name="a72a2bf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78805" name="a72a2bf0-1c7b-11f1-aaf4-e90ae609cb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303680" name="aa7a1a4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361373" name="aa7a1a40-1c7b-11f1-aaf4-e90ae609cb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584975" name="b4b56d2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309566" name="b4b56d20-1c7b-11f1-aaf4-e90ae609cb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7156197" name="ba06f7d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603018" name="ba06f7d0-1c7b-11f1-aaf4-e90ae609cb9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56859" name="c2c2d6a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122945" name="c2c2d6a0-1c7b-11f1-aaf4-e90ae609cb9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802669" name="c58af75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3175" name="c58af750-1c7b-11f1-aaf4-e90ae609cb9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6791650" name="f115aa0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817639" name="f115aa00-1c7b-11f1-aaf4-e90ae609cb9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510211" name="f7032690-1c7b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713431" name="f7032690-1c7b-11f1-aaf4-e90ae609cb9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859757" name="07e2e9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978521" name="07e2e9f0-1c7c-11f1-aaf4-e90ae609cb9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5378170" name="0ab4808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164029" name="0ab48080-1c7c-11f1-aaf4-e90ae609cb9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OG/EG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361556" name="17f71ff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826698" name="17f71ff0-1c7c-11f1-aaf4-e90ae609cb9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110246" name="1c6a7fa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470103" name="1c6a7fa0-1c7c-11f1-aaf4-e90ae609cb9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Radiatornischen und Deckenstreifen</w:t>
            </w:r>
          </w:p>
          <w:p>
            <w:pPr>
              <w:spacing w:before="0" w:after="0"/>
            </w:pPr>
            <w:r>
              <w:t>OG/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Aussenisolation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3315188" name="3aab3fe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191493" name="3aab3fe0-1c7c-11f1-aaf4-e90ae609cb9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241063" name="7be2a750-1c7c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77483" name="7be2a750-1c7c-11f1-aaf4-e90ae609cb9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615551" name="31eecf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748686" name="31eecf60-1c7d-11f1-aaf4-e90ae609cb9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546822" name="37e4b06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329900" name="37e4b060-1c7d-11f1-aaf4-e90ae609cb9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8341294" name="55ca0a3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673976" name="55ca0a30-1c7d-11f1-aaf4-e90ae609cb9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624311" name="5a99bab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042777" name="5a99bab0-1c7d-11f1-aaf4-e90ae609cb9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3223505" name="6f4fda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355" name="6f4fda70-1c7d-11f1-aaf4-e90ae609cb9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28606" name="75ebbf70-1c7d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3794" name="75ebbf70-1c7d-11f1-aaf4-e90ae609cb9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4907718" name="6f17d32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661423" name="6f17d320-1c80-11f1-aaf4-e90ae609cb9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349551" name="72571fa0-1c80-11f1-aaf4-e90ae609c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94712" name="72571fa0-1c80-11f1-aaf4-e90ae609cb9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Hinterbergweg 3, 5018 Erlinsbach, Schweiz</w:t>
          </w:r>
        </w:p>
        <w:p>
          <w:pPr>
            <w:spacing w:before="0" w:after="0"/>
          </w:pPr>
          <w:r>
            <w:t>778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