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4878494" name="a3a235a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847895" name="a3a235a0-1162-11f1-a65f-c56f5e5b699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7928773" name="f35be87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380720" name="f35be870-1162-11f1-a65f-c56f5e5b69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141001" name="e274dca0-1163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299561" name="e274dca0-1163-11f1-a65f-c56f5e5b699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2.Lage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0447292" name="f8d0046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258803" name="f8d00460-1164-11f1-a65f-c56f5e5b699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8750626" name="ff50e75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339570" name="ff50e750-1164-11f1-a65f-c56f5e5b699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3020532" name="2241c2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090506" name="2241c220-1165-11f1-a65f-c56f5e5b699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0040998" name="272c74b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488900" name="272c74b0-1165-11f1-a65f-c56f5e5b699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200795" name="a202d6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040633" name="a202d620-1165-11f1-a65f-c56f5e5b699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633058" name="e0d5247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008584" name="e0d52470-1165-11f1-a65f-c56f5e5b699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4842722" name="4a73695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33471" name="4a736950-1166-11f1-a65f-c56f5e5b699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7084574" name="95e2c84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414382" name="95e2c840-1166-11f1-a65f-c56f5e5b699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620077" name="a3f78f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598814" name="a3f78f50-1167-11f1-a65f-c56f5e5b699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2040726" name="af5a99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278736" name="af5a9950-1167-11f1-a65f-c56f5e5b699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8014052" name="79d3550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02890" name="79d35500-1168-11f1-a65f-c56f5e5b699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2804323" name="cd70839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048802" name="cd708390-1168-11f1-a65f-c56f5e5b699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9164519" name="d04686f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827246" name="d04686f0-1168-11f1-a65f-c56f5e5b699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0920185" name="2c48258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199064" name="2c482580-1169-11f1-a65f-c56f5e5b699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518622" name="4317885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650517" name="43178850-1169-11f1-a65f-c56f5e5b69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1268297" name="454f9e0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332053" name="454f9e00-1169-11f1-a65f-c56f5e5b699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125613" name="10390af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348283" name="10390af0-116c-11f1-a65f-c56f5e5b699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5754119" name="16808e6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046154" name="16808e60-116c-11f1-a65f-c56f5e5b699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6468807" name="36c890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180401" name="36c89050-116c-11f1-a65f-c56f5e5b699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5707014" name="3d840b4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535539" name="3d840b40-116c-11f1-a65f-c56f5e5b699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3226202" name="583822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961255" name="58382250-116c-11f1-a65f-c56f5e5b699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6892095" name="b4522ae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874794" name="b4522ae0-116c-11f1-a65f-c56f5e5b699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7888104" name="066250d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437465" name="066250d0-116d-11f1-a65f-c56f5e5b699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4784496" name="76036f0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98983" name="76036f00-116d-11f1-a65f-c56f5e5b699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8326134" name="1408297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395545" name="14082970-116e-11f1-a65f-c56f5e5b699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7919073" name="c2c0672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729621" name="c2c06720-116e-11f1-a65f-c56f5e5b699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20508" name="1fe74bd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971189" name="1fe74bd0-116f-11f1-a65f-c56f5e5b699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954497" name="5cd71e8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755857" name="5cd71e80-116f-11f1-a65f-c56f5e5b699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1220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4835133" name="a619b26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573316" name="a619b260-116f-11f1-a65f-c56f5e5b699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6836528" name="ea62c6a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13889" name="ea62c6a0-116f-11f1-a65f-c56f5e5b699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981137" name="ffb1f21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224530" name="ffb1f210-116f-11f1-a65f-c56f5e5b699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1112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2797142" name="c1e484e0-13c5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49967" name="c1e484e0-13c5-11f1-970e-3f05b907f7f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8723038" name="4fc1f68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095525" name="4fc1f680-13c6-11f1-970e-3f05b907f7f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1646768" name="c12efb1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414785" name="c12efb10-13c6-11f1-970e-3f05b907f7f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311942" name="33a30f60-13c7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507180" name="33a30f60-13c7-11f1-970e-3f05b907f7f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5116011" name="129aae3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116151" name="129aae30-13c8-11f1-970e-3f05b907f7f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889145" name="af16098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309827" name="af160980-13c8-11f1-970e-3f05b907f7f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1315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402984" name="ef2089b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202112" name="ef2089b0-13c8-11f1-970e-3f05b907f7f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485706" name="2c744e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175333" name="2c744e50-13c9-11f1-970e-3f05b907f7f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1317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2505696" name="53dc32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268568" name="53dc3250-13c9-11f1-970e-3f05b907f7f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1320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6930592" name="80fb67b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945455" name="80fb67b0-13c9-11f1-970e-3f05b907f7f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4366625" name="9e16e1d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090882" name="9e16e1d0-13c9-11f1-970e-3f05b907f7f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0414915" name="c1e9430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958221" name="c1e94300-13c9-11f1-970e-3f05b907f7f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9042295" name="e953e62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152638" name="e953e620-13c9-11f1-970e-3f05b907f7f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6347798" name="1ff99d50-13ca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651651" name="1ff99d50-13ca-11f1-970e-3f05b907f7f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770342" name="c515002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21000" name="c5150020-13cc-11f1-970e-3f05b907f7f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4679524" name="fc17f28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350746" name="fc17f280-13cc-11f1-970e-3f05b907f7f4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1671570" name="28169cb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582701" name="28169cb0-13cd-11f1-970e-3f05b907f7f4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6714002" name="46e3705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102373" name="46e37050-13cd-11f1-970e-3f05b907f7f4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2347266" name="62ce32a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076458" name="62ce32a0-13cd-11f1-970e-3f05b907f7f4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0837044" name="984c80d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561455" name="984c80d0-13cd-11f1-970e-3f05b907f7f4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2477177" name="dc14572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852259" name="dc145720-13cd-11f1-970e-3f05b907f7f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3101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8944188" name="d4a91ec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348418" name="d4a91ec0-13ce-11f1-970e-3f05b907f7f4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6021828" name="ff6bc68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05212" name="ff6bc680-13ce-11f1-970e-3f05b907f7f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896910" name="18b3554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758678" name="18b35540-13cf-11f1-970e-3f05b907f7f4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8867346" name="355ecf8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871512" name="355ecf80-13cf-11f1-970e-3f05b907f7f4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3104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5440047" name="5d466a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901909" name="5d466ad0-13cf-11f1-970e-3f05b907f7f4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433469" name="74fbc0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584555" name="74fbc0d0-13cf-11f1-970e-3f05b907f7f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0744667" name="8d281b9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19655" name="8d281b90-13cf-11f1-970e-3f05b907f7f4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6507687" name="a07ef97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054142" name="a07ef970-13cf-11f1-970e-3f05b907f7f4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3107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033717" name="09b247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083167" name="09b24780-13d0-11f1-970e-3f05b907f7f4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3106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955455" name="29053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119903" name="29053b10-13d0-11f1-970e-3f05b907f7f4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3108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7237849" name="417c81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857057" name="417c8180-13d0-11f1-970e-3f05b907f7f4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9447075" name="693656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217986" name="69365610-13d0-11f1-970e-3f05b907f7f4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3675662" name="8248c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532654" name="8248cb10-13d0-11f1-970e-3f05b907f7f4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9466464" name="93b95cc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597593" name="93b95cc0-13d0-11f1-970e-3f05b907f7f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8420439" name="a4da6ee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631278" name="a4da6ee0-13d0-11f1-970e-3f05b907f7f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7802836" name="e17b855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674187" name="e17b8550-13d0-11f1-970e-3f05b907f7f4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6077736" name="3a9b129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633496" name="3a9b1290-13d1-11f1-970e-3f05b907f7f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017589" name="597b201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733332" name="597b2010-13d1-11f1-970e-3f05b907f7f4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3206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5431094" name="72659ab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606625" name="72659ab0-13d1-11f1-970e-3f05b907f7f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2812586" name="993b50d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378040" name="993b50d0-13d1-11f1-970e-3f05b907f7f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0508135" name="c105a02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251070" name="c105a020-13d1-11f1-970e-3f05b907f7f4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3302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5059735" name="07e42c5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027685" name="07e42c50-13d2-11f1-970e-3f05b907f7f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5714281" name="6e1d262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687768" name="6e1d2620-13d2-11f1-970e-3f05b907f7f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3308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8167798" name="d0f2d0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588196" name="d0f2d0b0-13d2-11f1-970e-3f05b907f7f4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3309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1476830" name="e0ffb3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895244" name="e0ffb3b0-13d2-11f1-970e-3f05b907f7f4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3307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0133344" name="251b4f50-13d3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668539" name="251b4f50-13d3-11f1-970e-3f05b907f7f4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Staubstempel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103925" name="205c7b90-1bd2-11f1-9777-aba408b3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982619" name="205c7b90-1bd2-11f1-9777-aba408b3b5b9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Staubstempel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6526636" name="742526f0-1bd2-11f1-9777-aba408b3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242339" name="742526f0-1bd2-11f1-9777-aba408b3b5b9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Staubstempel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6645908" name="9cce6490-1bd2-11f1-9777-aba408b3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549429" name="9cce6490-1bd2-11f1-9777-aba408b3b5b9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NBP FWH Wände</w:t>
          </w:r>
        </w:p>
        <w:p>
          <w:pPr>
            <w:spacing w:before="0" w:after="0"/>
          </w:pPr>
          <w:r>
            <w:t>751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footer.xml" Type="http://schemas.openxmlformats.org/officeDocument/2006/relationships/footer" Id="rId8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