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Bächlenweg 18, 5630 Muri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578961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27428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