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0877692" name="732aeda0-16de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997363" name="732aeda0-16de-11f1-aacb-e96c476e42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22676" name="785a2340-16de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557695" name="785a2340-16de-11f1-aacb-e96c476e427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alle Schlafzimmer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055625" name="5d1177e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036593" name="5d1177e0-16df-11f1-aacb-e96c476e427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465048" name="6073197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621004" name="60731970-16df-11f1-aacb-e96c476e427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009494" name="c13685d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946874" name="c13685d0-16df-11f1-aacb-e96c476e427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910403" name="c5c535b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147134" name="c5c535b0-16df-11f1-aacb-e96c476e427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056600" name="ec306a3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227993" name="ec306a30-16df-11f1-aacb-e96c476e427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8434223" name="f2d21b9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415571" name="f2d21b90-16df-11f1-aacb-e96c476e427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169646" name="59b0f25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612440" name="59b0f250-16e0-11f1-aacb-e96c476e427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62996" name="60b8b88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225631" name="60b8b880-16e0-11f1-aacb-e96c476e42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903506" name="6bc9aae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118928" name="6bc9aae0-16e0-11f1-aacb-e96c476e427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778699" name="718ff06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247840" name="718ff060-16e0-11f1-aacb-e96c476e42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479019" name="103a129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206415" name="103a1290-16e1-11f1-aacb-e96c476e427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46861" name="15fc396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117695" name="15fc3960-16e1-11f1-aacb-e96c476e427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958079" name="2432aeb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000356" name="2432aeb0-16e1-11f1-aacb-e96c476e427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087449" name="28e8e3c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256614" name="28e8e3c0-16e1-11f1-aacb-e96c476e42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9781" name="1ecc1ff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6633" name="1ecc1ff0-16e2-11f1-aacb-e96c476e427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073525" name="235ea06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713848" name="235ea060-16e2-11f1-aacb-e96c476e42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194840" name="2f575ab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751214" name="2f575ab0-16e2-11f1-aacb-e96c476e427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932812" name="323881a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572081" name="323881a0-16e2-11f1-aacb-e96c476e427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156552" name="3c6bbe3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431070" name="3c6bbe30-16e2-11f1-aacb-e96c476e427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005814" name="40bfaf0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779612" name="40bfaf00-16e2-11f1-aacb-e96c476e427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462923" name="08b4cd1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353488" name="08b4cd10-16e3-11f1-aacb-e96c476e427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199317" name="0b89bf0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544171" name="0b89bf00-16e3-11f1-aacb-e96c476e42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4612881" name="1fec197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113293" name="1fec1970-16e3-11f1-aacb-e96c476e427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5509755" name="24f8fa0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366070" name="24f8fa00-16e3-11f1-aacb-e96c476e42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856245" name="355bec4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033336" name="355bec40-16e3-11f1-aacb-e96c476e427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6361" name="394fbbb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330963" name="394fbbb0-16e3-11f1-aacb-e96c476e427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855695" name="798ce4a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486399" name="798ce4a0-16e3-11f1-aacb-e96c476e427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7799859" name="7d488d1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212814" name="7d488d10-16e3-11f1-aacb-e96c476e427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6030694" name="0ec804a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484893" name="0ec804a0-16e4-11f1-aacb-e96c476e427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289471" name="12cff85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670917" name="12cff850-16e4-11f1-aacb-e96c476e427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4865155" name="455c2fa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384777" name="455c2fa0-16e4-11f1-aacb-e96c476e427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344236" name="49360e7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311011" name="49360e70-16e4-11f1-aacb-e96c476e427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740064" name="21819ba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204734" name="21819ba0-16e5-11f1-aacb-e96c476e427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161743" name="25ecbdf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906295" name="25ecbdf0-16e5-11f1-aacb-e96c476e427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815616" name="377bad1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975976" name="377bad10-16e5-11f1-aacb-e96c476e427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429848" name="3c384ac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822192" name="3c384ac0-16e5-11f1-aacb-e96c476e427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833048" name="46c20bc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819112" name="46c20bc0-16e5-11f1-aacb-e96c476e427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465427" name="4a45b44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419447" name="4a45b440-16e5-11f1-aacb-e96c476e427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Einliger Wohnung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412267" name="32e89af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792644" name="32e89af0-16e6-11f1-aacb-e96c476e427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195467" name="387580f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633385" name="387580f0-16e6-11f1-aacb-e96c476e427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Einlieger Wohnung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89939" name="54c2607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662062" name="54c26070-16e6-11f1-aacb-e96c476e427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85033" name="5872e55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550767" name="5872e550-16e6-11f1-aacb-e96c476e4277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Einlieger Wohnung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3694267" name="9f02dc5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478959" name="9f02dc50-16e6-11f1-aacb-e96c476e427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7380474" name="a3f7c81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611772" name="a3f7c810-16e6-11f1-aacb-e96c476e427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Einlieger Wohnung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0986122" name="321ec5d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311280" name="321ec5d0-16e7-11f1-aacb-e96c476e427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3895982" name="35a63ee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322339" name="35a63ee0-16e7-11f1-aacb-e96c476e427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60217" name="6eb09a0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617381" name="6eb09a00-16e7-11f1-aacb-e96c476e427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342844" name="71d5f5e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704531" name="71d5f5e0-16e7-11f1-aacb-e96c476e427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530406" name="af4b56d0-16e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165527" name="af4b56d0-16e8-11f1-aacb-e96c476e427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3758532" name="b62640a0-16e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960048" name="b62640a0-16e8-11f1-aacb-e96c476e427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Bächlenweg 18, 5630 Muri</w:t>
          </w:r>
        </w:p>
        <w:p>
          <w:pPr>
            <w:spacing w:before="0" w:after="0"/>
          </w:pPr>
          <w:r>
            <w:t>702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