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Kerenzerstrasse 15, 8753 Mollis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6968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053841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