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5041312" name="91260fd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629374" name="91260fd0-1bb4-11f1-b780-33136b9420a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6202581" name="97ceed2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955324" name="97ceed20-1bb4-11f1-b780-33136b9420a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5744875" name="a57b4ae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206572" name="a57b4ae0-1bb4-11f1-b780-33136b9420a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1700738" name="aaecb9a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511038" name="aaecb9a0-1bb4-11f1-b780-33136b9420a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430539" name="be2d777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596159" name="be2d7770-1bb4-11f1-b780-33136b9420a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641698" name="c2439bf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911264" name="c2439bf0-1bb4-11f1-b780-33136b9420a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OG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6469405" name="fa2bbe3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311012" name="fa2bbe30-1bb4-11f1-b780-33136b9420a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9177281" name="fe08d15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32476" name="fe08d150-1bb4-11f1-b780-33136b9420a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0423215" name="addd0650-1bb5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813098" name="addd0650-1bb5-11f1-b780-33136b9420a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7666359" name="b1dbab30-1bb5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134846" name="b1dbab30-1bb5-11f1-b780-33136b9420a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/ Reduit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3814776" name="eef4b0c0-1bb5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967493" name="eef4b0c0-1bb5-11f1-b780-33136b9420a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3027111" name="f3f890a0-1bb5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952568" name="f3f890a0-1bb5-11f1-b780-33136b9420a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/ Reduit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5913320" name="44481ad0-1bb6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38655" name="44481ad0-1bb6-11f1-b780-33136b9420a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1960865" name="488bdf00-1bb6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628642" name="488bdf00-1bb6-11f1-b780-33136b9420a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0874458" name="c986ab80-1bb6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624188" name="c986ab80-1bb6-11f1-b780-33136b9420a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96007" name="cf8e3fc0-1bb6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900242" name="cf8e3fc0-1bb6-11f1-b780-33136b9420a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761511" name="1db062a0-1bb7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445224" name="1db062a0-1bb7-11f1-b780-33136b9420a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1151949" name="22e98350-1bb7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417493" name="22e98350-1bb7-11f1-b780-33136b9420a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1799636" name="49fd7af0-1bb7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116671" name="49fd7af0-1bb7-11f1-b780-33136b9420a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154169" name="4ce30eb0-1bb7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568455" name="4ce30eb0-1bb7-11f1-b780-33136b9420a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9114475" name="0607252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738936" name="06072520-1bb8-11f1-b780-33136b9420a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0370250" name="092247d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550292" name="092247d0-1bb8-11f1-b780-33136b9420a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430055" name="5881578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755471" name="58815780-1bb8-11f1-b780-33136b9420a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4383766" name="5c7d645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298379" name="5c7d6450-1bb8-11f1-b780-33136b9420a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7947592" name="dd0e4b7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110254" name="dd0e4b70-1bb8-11f1-b780-33136b9420a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1187339" name="e14b7ff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404700" name="e14b7ff0-1bb8-11f1-b780-33136b9420a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3864519" name="f170ccf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371639" name="f170ccf0-1bb8-11f1-b780-33136b9420a4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121975" name="f5d7a98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139310" name="f5d7a980-1bb8-11f1-b780-33136b9420a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5893796" name="5a9b7300-1bba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745264" name="5a9b7300-1bba-11f1-b780-33136b9420a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5023138" name="5ec371d0-1bba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177759" name="5ec371d0-1bba-11f1-b780-33136b9420a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538843" name="d347fa20-1bbb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482060" name="d347fa20-1bbb-11f1-b780-33136b9420a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8673817" name="e0965960-1bbb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727769" name="e0965960-1bbb-11f1-b780-33136b9420a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167284" name="ebf17420-1bbb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926546" name="ebf17420-1bbb-11f1-b780-33136b9420a4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4240902" name="f0f6b390-1bbb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281421" name="f0f6b390-1bbb-11f1-b780-33136b9420a4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5796282" name="fc5cf1e0-1bbb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413932" name="fc5cf1e0-1bbb-11f1-b780-33136b9420a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6034874" name="ffc4adf0-1bbb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126031" name="ffc4adf0-1bbb-11f1-b780-33136b9420a4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9689347" name="8207d8f0-1bbc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498702" name="8207d8f0-1bbc-11f1-b780-33136b9420a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0223181" name="87197470-1bbc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18030" name="87197470-1bbc-11f1-b780-33136b9420a4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Waschküchr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5797102" name="a4f1fd00-1bbc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597825" name="a4f1fd00-1bbc-11f1-b780-33136b9420a4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0173021" name="a7bcb5c0-1bbc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836590" name="a7bcb5c0-1bbc-11f1-b780-33136b9420a4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5290796" name="ebf0ed00-1bbd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19435" name="ebf0ed00-1bbd-11f1-b780-33136b9420a4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3647474" name="f020b400-1bbd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036100" name="f020b400-1bbd-11f1-b780-33136b9420a4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6445108" name="ff75dfc0-1bbd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517949" name="ff75dfc0-1bbd-11f1-b780-33136b9420a4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1823106" name="0456f560-1bbe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63629" name="0456f560-1bbe-11f1-b780-33136b9420a4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98202" name="005cc7e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159129" name="005cc7e0-1bbf-11f1-b780-33136b9420a4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314192" name="039b511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88780" name="039b5110-1bbf-11f1-b780-33136b9420a4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9637370" name="0dfc546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77277" name="0dfc5460-1bbf-11f1-b780-33136b9420a4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3544814" name="11b5b2e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737374" name="11b5b2e0-1bbf-11f1-b780-33136b9420a4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792334" name="221b3d3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035312" name="221b3d30-1bbf-11f1-b780-33136b9420a4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2920996" name="2688826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286651" name="26888260-1bbf-11f1-b780-33136b9420a4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4414304" name="6c85883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929128" name="6c858830-1bbf-11f1-b780-33136b9420a4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2018025" name="6ffcad9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471083" name="6ffcad90-1bbf-11f1-b780-33136b9420a4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8826649" name="f5f0f9b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364854" name="f5f0f9b0-1bbf-11f1-b780-33136b9420a4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4016334" name="fb25fbb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6081186" name="fb25fbb0-1bbf-11f1-b780-33136b9420a4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Kerenzerstrasse 15, 8753 Mollis</w:t>
          </w:r>
        </w:p>
        <w:p>
          <w:pPr>
            <w:spacing w:before="0" w:after="0"/>
          </w:pPr>
          <w:r>
            <w:t>781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