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Industriestrasse 9, 8117 Fällanden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110197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87013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