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797830" name="725e5d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823130" name="725e5d50-1c59-11f1-899c-ad8570a1105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855477" name="77ecf10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44687" name="77ecf100-1c59-11f1-899c-ad8570a110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770857" name="b2dd98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53387" name="b2dd9850-1c59-11f1-899c-ad8570a110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853582" name="b6a6fc6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54496" name="b6a6fc60-1c59-11f1-899c-ad8570a11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7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725593" name="cc5585e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186608" name="cc5585e0-1c59-11f1-899c-ad8570a1105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514295" name="d0d58fc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157494" name="d0d58fc0-1c59-11f1-899c-ad8570a1105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Treppenhaus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012692" name="75c97f5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94102" name="75c97f50-1c5a-11f1-899c-ad8570a1105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835057" name="78f3bd3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198983" name="78f3bd30-1c5a-11f1-899c-ad8570a11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490902" name="3af2ac2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36715" name="3af2ac20-1c5b-11f1-899c-ad8570a1105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166686" name="3fcbd28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669738" name="3fcbd280-1c5b-11f1-899c-ad8570a110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575339" name="3185b05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534885" name="3185b050-1c5c-11f1-899c-ad8570a1105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371884" name="361152f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964882" name="361152f0-1c5c-11f1-899c-ad8570a1105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398756" name="61ca419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81907" name="61ca4190-1c5c-11f1-899c-ad8570a1105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734027" name="66dcc77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009063" name="66dcc770-1c5c-11f1-899c-ad8570a1105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229672" name="a5a810e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52702" name="a5a810e0-1c5c-11f1-899c-ad8570a11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624473" name="a8bd402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846402" name="a8bd4020-1c5c-11f1-899c-ad8570a1105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Büro/ Empfang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123490" name="05ef48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41435" name="05ef4860-1c5d-11f1-899c-ad8570a1105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658720" name="0c2fc6f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56293" name="0c2fc6f0-1c5d-11f1-899c-ad8570a1105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Büro/ Gang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117592" name="bfeef1c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084112" name="bfeef1c0-1c5d-11f1-899c-ad8570a1105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706101" name="c3de54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033558" name="c3de5460-1c5d-11f1-899c-ad8570a1105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Treppenhaus / Lager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064027" name="6eda4d6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685440" name="6eda4d60-1c5e-11f1-899c-ad8570a1105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376577" name="746389e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805110" name="746389e0-1c5e-11f1-899c-ad8570a1105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604954" name="b6fd8e9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636053" name="b6fd8e90-1c5e-11f1-899c-ad8570a1105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261148" name="bb5ec5d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384129" name="bb5ec5d0-1c5e-11f1-899c-ad8570a110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809618" name="f6f9ddf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373769" name="f6f9ddf0-1c5e-11f1-899c-ad8570a1105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146517" name="fb25864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625348" name="fb258640-1c5e-11f1-899c-ad8570a1105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119329" name="51e26b6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37937" name="51e26b60-1c5f-11f1-899c-ad8570a1105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083854" name="55a0abe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128182" name="55a0abe0-1c5f-11f1-899c-ad8570a1105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Unterlagsboden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083640" name="c119561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914887" name="c1195610-1c5f-11f1-899c-ad8570a1105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124228" name="c4ebe1e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675669" name="c4ebe1e0-1c5f-11f1-899c-ad8570a1105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Büro  alle Räume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Unterlagsboden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093485" name="4d0530e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502290" name="4d0530e0-1c60-11f1-899c-ad8570a1105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287853" name="52c0ef1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072542" name="52c0ef10-1c60-11f1-899c-ad8570a1105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Teil Eingang 9 Lager 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651632" name="b173caf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67124" name="b173caf0-1c60-11f1-899c-ad8570a1105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517754" name="b46d0dc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365545" name="b46d0dc0-1c60-11f1-899c-ad8570a1105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FA. Industriestrasse 9, 8117 Fällanden</w:t>
          </w:r>
        </w:p>
        <w:p>
          <w:pPr>
            <w:spacing w:before="0" w:after="0"/>
          </w:pPr>
          <w:r>
            <w:t>767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