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Strada da Ved 2, 6922 Morcote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154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51152954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6088039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