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2118801" name="9a881cc0-dfde-11ef-980e-8d1f56fdda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01671" name="9a881cc0-dfde-11ef-980e-8d1f56fddad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7227652" name="a4536fc0-dfde-11ef-9c86-d3b4f8f1d9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9444150" name="a4536fc0-dfde-11ef-9c86-d3b4f8f1d9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7577344" name="b9edadf0-dfde-11ef-95eb-9782f69e17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1772907" name="b9edadf0-dfde-11ef-95eb-9782f69e17f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6204187" name="c1de2670-dfde-11ef-881b-8352ab8f31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562832" name="c1de2670-dfde-11ef-881b-8352ab8f315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2419113" name="d19e9720-dfde-11ef-93e7-d77ac8c79d9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671734" name="d19e9720-dfde-11ef-93e7-d77ac8c79d9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3889979" name="d7d7c2b0-dfde-11ef-8aa1-0d308b1a1a1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189939" name="d7d7c2b0-dfde-11ef-8aa1-0d308b1a1a1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5158197" name="e5de4e60-dfde-11ef-9295-1bdf99cc19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3218243" name="e5de4e60-dfde-11ef-9295-1bdf99cc19b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6848291" name="ebf94390-dfde-11ef-a14d-317833c3b2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9352793" name="ebf94390-dfde-11ef-a14d-317833c3b25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5934378" name="0fe98d00-dfdf-11ef-a594-e79a531f240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5011093" name="0fe98d00-dfdf-11ef-a594-e79a531f240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2005252" name="13453b20-dfdf-11ef-b83b-cbeac27a49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705174" name="13453b20-dfdf-11ef-b83b-cbeac27a494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6637853" name="26482ca0-dfdf-11ef-9494-cfdee0d892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5285982" name="26482ca0-dfdf-11ef-9494-cfdee0d8928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3848836" name="2a2eb5a0-dfdf-11ef-89fb-af0632b62c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604078" name="2a2eb5a0-dfdf-11ef-89fb-af0632b62c1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6852356" name="3d399660-dfdf-11ef-8c24-2df5fd90b52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0591530" name="3d399660-dfdf-11ef-8c24-2df5fd90b52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0452958" name="41bc8670-dfdf-11ef-a489-3379805ca8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7427281" name="41bc8670-dfdf-11ef-a489-3379805ca8fb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0882090" name="4a2f2740-dfdf-11ef-9901-ad9e5aa1e2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065515" name="4a2f2740-dfdf-11ef-9901-ad9e5aa1e270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3832614" name="516ca370-dfdf-11ef-9e50-6f52606c696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7892980" name="516ca370-dfdf-11ef-9e50-6f52606c696b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Strada da Ved 2, 6922 Morcote </w:t>
          </w:r>
        </w:p>
        <w:p>
          <w:pPr>
            <w:spacing w:before="0" w:after="0"/>
          </w:pPr>
          <w:r>
            <w:t>154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