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Blattengasse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064337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687094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