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klein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158483" name="cbf81000-189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817976" name="cbf81000-189d-11f1-9311-43eabf5abe7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943535" name="d3293020-189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541950" name="d3293020-189d-11f1-9311-43eabf5abe7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078575" name="19901b5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545169" name="19901b50-189e-11f1-9311-43eabf5abe7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208979" name="1f1e39d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3438" name="1f1e39d0-189e-11f1-9311-43eabf5abe7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276408" name="56f5e15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890617" name="56f5e150-189e-11f1-9311-43eabf5abe7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933563" name="5ac70d9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684394" name="5ac70d90-189e-11f1-9311-43eabf5abe7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172948" name="7e6a487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380965" name="7e6a4870-189e-11f1-9311-43eabf5abe7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670155" name="891f5f3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909757" name="891f5f30-189e-11f1-9311-43eabf5abe7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3490353" name="f9cc963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676158" name="f9cc9630-189e-11f1-9311-43eabf5abe7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837373" name="feaa2960-189e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52500" name="feaa2960-189e-11f1-9311-43eabf5abe7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3847921" name="ad9d9b5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668961" name="ad9d9b50-189f-11f1-9311-43eabf5abe7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716267" name="b44eb60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620594" name="b44eb600-189f-11f1-9311-43eabf5abe7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9365571" name="bc47e11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88367" name="bc47e110-189f-11f1-9311-43eabf5abe7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760105" name="c027da60-189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939409" name="c027da60-189f-11f1-9311-43eabf5abe7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504973" name="53bf8e20-18a1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292088" name="53bf8e20-18a1-11f1-9311-43eabf5abe7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473614" name="56d7f1b0-18a1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485046" name="56d7f1b0-18a1-11f1-9311-43eabf5abe7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112709" name="01f26f30-18a2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987039" name="01f26f30-18a2-11f1-9311-43eabf5abe7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276116" name="04b315d0-18a2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173039" name="04b315d0-18a2-11f1-9311-43eabf5abe7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Blattengasse 10, 8708 Männedorf</w:t>
          </w:r>
        </w:p>
        <w:p>
          <w:pPr>
            <w:spacing w:before="0" w:after="0"/>
          </w:pPr>
          <w:r>
            <w:t>768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