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4.80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Weidstrasse 22, 8962 Bergdietikon</w:t>
          </w:r>
        </w:p>
        <w:p>
          <w:pPr>
            <w:spacing w:before="0" w:after="0"/>
          </w:pPr>
          <w:r>
            <w:t>721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