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Weidstrasse 22, 8962 Bergdietikon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484797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735440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