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865933" name="1d968b8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996535" name="1d968b80-16f5-11f1-aacb-e96c476e42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198948" name="22e297f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800482" name="22e297f0-16f5-11f1-aacb-e96c476e427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7419630" name="e0508d1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06210" name="e0508d10-16f5-11f1-aacb-e96c476e427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0248595" name="e7026b1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848993" name="e7026b10-16f5-11f1-aacb-e96c476e427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164523" name="f37a678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097328" name="f37a6780-16f5-11f1-aacb-e96c476e427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680045" name="f9431e0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6941" name="f9431e00-16f5-11f1-aacb-e96c476e427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658325" name="052e1cb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024329" name="052e1cb0-16f6-11f1-aacb-e96c476e427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741184" name="0bc805e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49116" name="0bc805e0-16f6-11f1-aacb-e96c476e427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783125" name="16902f7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765767" name="16902f70-16f6-11f1-aacb-e96c476e427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7147750" name="1e00546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476168" name="1e005460-16f6-11f1-aacb-e96c476e427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328994" name="5fe783d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479586" name="5fe783d0-16f6-11f1-aacb-e96c476e427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6055691" name="63e194d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291815" name="63e194d0-16f6-11f1-aacb-e96c476e427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9044171" name="71d3871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469622" name="71d38710-16f6-11f1-aacb-e96c476e427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964300" name="76cd06b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531816" name="76cd06b0-16f6-11f1-aacb-e96c476e427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95284" name="f93a27e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414548" name="f93a27e0-16f6-11f1-aacb-e96c476e427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407098" name="fd7d9df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160908" name="fd7d9df0-16f6-11f1-aacb-e96c476e42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2651613" name="12f97eb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506466" name="12f97eb0-16f7-11f1-aacb-e96c476e427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7917629" name="18c67af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510847" name="18c67af0-16f7-11f1-aacb-e96c476e42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160990" name="86343e6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451631" name="86343e60-16f7-11f1-aacb-e96c476e427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437717" name="8d6a679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305650" name="8d6a6790-16f7-11f1-aacb-e96c476e427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1166831" name="fea3b1f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981207" name="fea3b1f0-16f7-11f1-aacb-e96c476e427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242876" name="035a834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099542" name="035a8340-16f8-11f1-aacb-e96c476e427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288099" name="86aed02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164303" name="86aed020-16f8-11f1-aacb-e96c476e427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154024" name="8ae0e11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110582" name="8ae0e110-16f8-11f1-aacb-e96c476e42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575093" name="985d553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089806" name="985d5530-16f8-11f1-aacb-e96c476e427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141548" name="9dc749e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570353" name="9dc749e0-16f8-11f1-aacb-e96c476e427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8928123" name="a6ae576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83961" name="a6ae5760-16f8-11f1-aacb-e96c476e427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4205630" name="aa7f5c9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189267" name="aa7f5c90-16f8-11f1-aacb-e96c476e427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824887" name="ec4f5a8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209577" name="ec4f5a80-16f8-11f1-aacb-e96c476e427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568531" name="f05a346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036752" name="f05a3460-16f8-11f1-aacb-e96c476e427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153613" name="2e928ca0-16f9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312826" name="2e928ca0-16f9-11f1-aacb-e96c476e427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365479" name="34a36fb0-16f9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607260" name="34a36fb0-16f9-11f1-aacb-e96c476e427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5791310" name="a7237570-16fa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452019" name="a7237570-16fa-11f1-aacb-e96c476e427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749593" name="ab285be0-16fa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42186" name="ab285be0-16fa-11f1-aacb-e96c476e427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084786" name="b7eb6b10-16fa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066669" name="b7eb6b10-16fa-11f1-aacb-e96c476e427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463474" name="be1665d0-16fa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257342" name="be1665d0-16fa-11f1-aacb-e96c476e427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1902565" name="3b57108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054561" name="3b571080-16fb-11f1-aacb-e96c476e427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400774" name="405c770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365681" name="405c7700-16fb-11f1-aacb-e96c476e427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573048" name="4cfae73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606835" name="4cfae730-16fb-11f1-aacb-e96c476e427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292083" name="52b015b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666945" name="52b015b0-16fb-11f1-aacb-e96c476e427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742648" name="b18609f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76725" name="b18609f0-16fb-11f1-aacb-e96c476e427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1710214" name="c7a137f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525266" name="c7a137f0-16fb-11f1-aacb-e96c476e427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Weidstrasse 22, 8962 Bergdietikon</w:t>
          </w:r>
        </w:p>
        <w:p>
          <w:pPr>
            <w:spacing w:before="0" w:after="0"/>
          </w:pPr>
          <w:r>
            <w:t>721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