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04102113" name="0deda1d0-1963-11f1-a2b8-5f3da32773a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21004319" name="0deda1d0-1963-11f1-a2b8-5f3da32773aa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54391989" name="12bed8f0-1963-11f1-a2b8-5f3da32773a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03042772" name="12bed8f0-1963-11f1-a2b8-5f3da32773aa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071543371" name="27717640-1963-11f1-a2b8-5f3da32773a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23038160" name="27717640-1963-11f1-a2b8-5f3da32773aa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55548732" name="29f58910-1963-11f1-a2b8-5f3da32773a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35583172" name="29f58910-1963-11f1-a2b8-5f3da32773aa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/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6319999" name="3688d5b0-1963-11f1-a2b8-5f3da32773a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07821198" name="3688d5b0-1963-11f1-a2b8-5f3da32773aa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52447504" name="39e60a70-1963-11f1-a2b8-5f3da32773a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75190271" name="39e60a70-1963-11f1-a2b8-5f3da32773aa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Wohnbereich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04996684" name="52126530-1963-11f1-a2b8-5f3da32773a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75830383" name="52126530-1963-11f1-a2b8-5f3da32773aa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96033114" name="584994f0-1963-11f1-a2b8-5f3da32773a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74252031" name="584994f0-1963-11f1-a2b8-5f3da32773aa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62559244" name="69610a20-1963-11f1-a2b8-5f3da32773a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4099277" name="69610a20-1963-11f1-a2b8-5f3da32773aa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6645840" name="6cad7600-1963-11f1-a2b8-5f3da32773a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16912956" name="6cad7600-1963-11f1-a2b8-5f3da32773aa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/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7852395" name="7fd37fe0-1963-11f1-a2b8-5f3da32773a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38215134" name="7fd37fe0-1963-11f1-a2b8-5f3da32773aa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04382020" name="8246a2c0-1963-11f1-a2b8-5f3da32773a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80507475" name="8246a2c0-1963-11f1-a2b8-5f3da32773aa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MaP-7</w:t>
            </w:r>
          </w:p>
        </w:tc>
        <w:tc>
          <w:tcPr>
            <w:tcW w:w="1994" w:type="dxa"/>
          </w:tcPr>
          <w:p/>
        </w:tc>
        <w:tc>
          <w:tcPr>
            <w:tcW w:w="1994" w:type="dxa"/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/>
        </w:tc>
      </w:tr>
    </w:tbl>
    <w:sectPr>
      <w:headerReference w:type="default" r:id="rId3"/>
      <w:footerReference w:type="default" r:id="rId1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VIa Sut Falun 8, 7165 Breil-Brigels, Schweiz</w:t>
          </w:r>
        </w:p>
        <w:p>
          <w:pPr>
            <w:spacing w:before="0" w:after="0"/>
          </w:pPr>
          <w:r>
            <w:t>776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footer.xml" Type="http://schemas.openxmlformats.org/officeDocument/2006/relationships/footer" Id="rId16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