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5966049" name="9d0ce340-1958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8462362" name="9d0ce340-1958-11f1-a2b8-5f3da32773a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29723178" name="ae24cda0-1958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9457586" name="ae24cda0-1958-11f1-a2b8-5f3da32773a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45414835" name="c1a63df0-1958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9290492" name="c1a63df0-1958-11f1-a2b8-5f3da32773a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85889529" name="c50c4c50-1958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6141629" name="c50c4c50-1958-11f1-a2b8-5f3da32773a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51068049" name="d364efa0-1958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6679885" name="d364efa0-1958-11f1-a2b8-5f3da32773a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36479310" name="d63a2fb0-1958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8399089" name="d63a2fb0-1958-11f1-a2b8-5f3da32773a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47587518" name="e057e870-1958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5194765" name="e057e870-1958-11f1-a2b8-5f3da32773a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64597929" name="e30925c0-1958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4606517" name="e30925c0-1958-11f1-a2b8-5f3da32773a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19427944" name="0756d170-1959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1389810" name="0756d170-1959-11f1-a2b8-5f3da32773a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04192012" name="0c6cd9c0-1959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0359449" name="0c6cd9c0-1959-11f1-a2b8-5f3da32773a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46295646" name="35261cf0-1959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9367477" name="35261cf0-1959-11f1-a2b8-5f3da32773aa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38806782" name="176c2370-195a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2380463" name="176c2370-195a-11f1-a2b8-5f3da32773aa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74399967" name="05046080-195a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0720246" name="05046080-195a-11f1-a2b8-5f3da32773aa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86148011" name="086b8050-195a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505156" name="086b8050-195a-11f1-a2b8-5f3da32773aa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96570510" name="1df829f0-195a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4026445" name="1df829f0-195a-11f1-a2b8-5f3da32773aa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94677801" name="21241580-195a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9252154" name="21241580-195a-11f1-a2b8-5f3da32773aa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Disentiserhof 1, 7180 Disentis, Schweiz</w:t>
          </w:r>
        </w:p>
        <w:p>
          <w:pPr>
            <w:spacing w:before="0" w:after="0"/>
          </w:pPr>
          <w:r>
            <w:t>774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