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Blattengasse 10, 8708 Männedorf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768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55900040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923727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