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klein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1397994" name="cbf81000-189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711515" name="cbf81000-189d-11f1-9311-43eabf5abe7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5554179" name="d3293020-189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043922" name="d3293020-189d-11f1-9311-43eabf5abe7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062708" name="19901b5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771177" name="19901b50-189e-11f1-9311-43eabf5abe7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0627098" name="1f1e39d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519956" name="1f1e39d0-189e-11f1-9311-43eabf5abe7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7645965" name="56f5e15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340297" name="56f5e150-189e-11f1-9311-43eabf5abe7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2688444" name="5ac70d9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996925" name="5ac70d90-189e-11f1-9311-43eabf5abe7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7307204" name="7e6a487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539958" name="7e6a4870-189e-11f1-9311-43eabf5abe7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8673386" name="891f5f3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68780" name="891f5f30-189e-11f1-9311-43eabf5abe7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6501857" name="f9cc963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413923" name="f9cc9630-189e-11f1-9311-43eabf5abe7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0688126" name="feaa296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577979" name="feaa2960-189e-11f1-9311-43eabf5abe7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929973" name="ad9d9b50-189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131812" name="ad9d9b50-189f-11f1-9311-43eabf5abe7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8305236" name="b44eb600-189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686453" name="b44eb600-189f-11f1-9311-43eabf5abe7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4023309" name="bc47e110-189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507389" name="bc47e110-189f-11f1-9311-43eabf5abe7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5125381" name="c027da60-189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265972" name="c027da60-189f-11f1-9311-43eabf5abe7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4042176" name="53bf8e20-18a1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399814" name="53bf8e20-18a1-11f1-9311-43eabf5abe7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3215055" name="56d7f1b0-18a1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326011" name="56d7f1b0-18a1-11f1-9311-43eabf5abe7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7903720" name="01f26f30-18a2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955639" name="01f26f30-18a2-11f1-9311-43eabf5abe7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1427728" name="04b315d0-18a2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469229" name="04b315d0-18a2-11f1-9311-43eabf5abe7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Blattengasse 10, 8708 Männedorf</w:t>
          </w:r>
        </w:p>
        <w:p>
          <w:pPr>
            <w:spacing w:before="0" w:after="0"/>
          </w:pPr>
          <w:r>
            <w:t>768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