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Restaurant Unterdorfstrasse 2, 9524 Zuzwil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761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70537177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77013942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